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6992548" name="0d496480-269d-11f0-be53-9be8ea0e5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174575" name="0d496480-269d-11f0-be53-9be8ea0e54c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0266165" name="29966b10-269d-11f0-9113-134ff5f73f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616694" name="29966b10-269d-11f0-9113-134ff5f73fc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8205824" name="3d409910-269d-11f0-8f48-e102fc569d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904161" name="3d409910-269d-11f0-8f48-e102fc569df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5414697" name="b0cf0190-269e-11f0-98ba-7d9ac6593f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336747" name="b0cf0190-269e-11f0-98ba-7d9ac6593f4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5408078" name="e5f32c60-269f-11f0-a9c5-434c0b95a9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588610" name="e5f32c60-269f-11f0-a9c5-434c0b95a97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4827316" name="fb434230-269f-11f0-a7bf-07e5cd9965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534228" name="fb434230-269f-11f0-a7bf-07e5cd9965a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6903677" name="0c980e80-26a0-11f0-85f2-1bf4ff5954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483031" name="0c980e80-26a0-11f0-85f2-1bf4ff5954b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4346988" name="1eb078f0-26a0-11f0-8f00-0bf8d7dc35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582048" name="1eb078f0-26a0-11f0-8f00-0bf8d7dc35d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8687978" name="2fb7c180-26a0-11f0-a52b-1b8e690399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808351" name="2fb7c180-26a0-11f0-a52b-1b8e690399e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5233959" name="63a90710-26a0-11f0-a36d-2789609066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098440" name="63a90710-26a0-11f0-a36d-27896090665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9140676" name="ae418e00-26a0-11f0-948e-555a8d11e7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87700" name="ae418e00-26a0-11f0-948e-555a8d11e7f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4263590" name="bed3cda0-26a0-11f0-8fce-3bc047576a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999892" name="bed3cda0-26a0-11f0-8fce-3bc047576a2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6348687" name="d8c976b0-26a0-11f0-b5c6-1df414fb47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747137" name="d8c976b0-26a0-11f0-b5c6-1df414fb470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2570606" name="f71e3420-26a0-11f0-bc8d-f5775b482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548551" name="f71e3420-26a0-11f0-bc8d-f5775b482ca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4328644" name="08598500-26a1-11f0-9eb0-a3a1402bd9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2251579" name="08598500-26a1-11f0-9eb0-a3a1402bd9f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7535671" name="17c54600-26a1-11f0-a522-014c4f3559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361961" name="17c54600-26a1-11f0-a522-014c4f35595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Terrasse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9889301" name="9a991840-26a1-11f0-a837-97e888cfac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63037" name="9a991840-26a1-11f0-a837-97e888cfac5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6181502" name="1884a8f0-26a2-11f0-82d0-53560001c1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456047" name="1884a8f0-26a2-11f0-82d0-53560001c16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3073869" name="34714000-26a2-11f0-982f-8b274798df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157796" name="34714000-26a2-11f0-982f-8b274798dff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1195445" name="bf4457d0-26a2-11f0-b641-3fd10fe9e5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042440" name="bf4457d0-26a2-11f0-b641-3fd10fe9e56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4457302" name="4db0b870-26a2-11f0-a944-c55802e0d0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80899" name="4db0b870-26a2-11f0-a944-c55802e0d0e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3845915" name="69d01f50-26a2-11f0-adf9-3f9281b8bf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961990" name="69d01f50-26a2-11f0-adf9-3f9281b8bf2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4632020" name="58fd10b0-26a3-11f0-9acc-8be6dbb48b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709348" name="58fd10b0-26a3-11f0-9acc-8be6dbb48ba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Eichliweg 30, 5103 Möriken-Wildegg</w:t>
          </w:r>
        </w:p>
        <w:p>
          <w:pPr>
            <w:spacing w:before="0" w:after="0"/>
          </w:pPr>
          <w:r>
            <w:t>263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